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A935" w14:textId="1455B3FF" w:rsidR="002F2E80" w:rsidRPr="00300406" w:rsidRDefault="002F2E80" w:rsidP="002F2E80">
      <w:pPr>
        <w:pStyle w:val="BijlageGenummerdKop"/>
        <w:numPr>
          <w:ilvl w:val="0"/>
          <w:numId w:val="0"/>
        </w:numPr>
      </w:pPr>
      <w:bookmarkStart w:id="0" w:name="_Toc203641501"/>
      <w:r>
        <w:t xml:space="preserve">Bijlage D - </w:t>
      </w:r>
      <w:r w:rsidRPr="00300406">
        <w:t>Inschrijvingsbiljet</w:t>
      </w:r>
      <w:bookmarkEnd w:id="0"/>
    </w:p>
    <w:p w14:paraId="56AF0B14" w14:textId="77777777" w:rsidR="002F2E80" w:rsidRPr="00300406" w:rsidRDefault="002F2E80" w:rsidP="002F2E80">
      <w:pPr>
        <w:pStyle w:val="Broodtekst"/>
      </w:pPr>
      <w:r w:rsidRPr="00300406">
        <w:t>De hierna te noemen inschrijver(s):</w:t>
      </w:r>
    </w:p>
    <w:p w14:paraId="1448DA48" w14:textId="77777777" w:rsidR="002F2E80" w:rsidRPr="00300406" w:rsidRDefault="002F2E80" w:rsidP="002F2E80">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49EAB1BB" w14:textId="77777777" w:rsidR="002F2E80" w:rsidRPr="00300406" w:rsidRDefault="002F2E80" w:rsidP="002F2E80">
      <w:pPr>
        <w:pStyle w:val="Broodtekst"/>
      </w:pPr>
    </w:p>
    <w:p w14:paraId="4BB127E7" w14:textId="77777777" w:rsidR="002F2E80" w:rsidRPr="00300406" w:rsidRDefault="002F2E80" w:rsidP="002F2E80">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6654A201" w14:textId="77777777" w:rsidR="002F2E80" w:rsidRPr="00300406" w:rsidRDefault="002F2E80" w:rsidP="002F2E80">
      <w:pPr>
        <w:pStyle w:val="Broodtekst"/>
        <w:tabs>
          <w:tab w:val="clear" w:pos="227"/>
          <w:tab w:val="left" w:pos="284"/>
          <w:tab w:val="right" w:pos="7797"/>
        </w:tabs>
      </w:pPr>
      <w:r w:rsidRPr="00300406">
        <w:tab/>
        <w:t>gevestigd te …</w:t>
      </w:r>
      <w:r w:rsidRPr="00300406">
        <w:tab/>
        <w:t>2)</w:t>
      </w:r>
    </w:p>
    <w:p w14:paraId="57D7FF71" w14:textId="77777777" w:rsidR="002F2E80" w:rsidRPr="00300406" w:rsidRDefault="002F2E80" w:rsidP="002F2E80">
      <w:pPr>
        <w:pStyle w:val="Broodtekst"/>
        <w:tabs>
          <w:tab w:val="clear" w:pos="227"/>
          <w:tab w:val="left" w:pos="284"/>
          <w:tab w:val="right" w:pos="7797"/>
        </w:tabs>
      </w:pPr>
      <w:r w:rsidRPr="00300406">
        <w:tab/>
        <w:t>KvK-nummer: …</w:t>
      </w:r>
      <w:r w:rsidRPr="00300406">
        <w:tab/>
        <w:t>3)</w:t>
      </w:r>
    </w:p>
    <w:p w14:paraId="146F6E4A" w14:textId="77777777" w:rsidR="002F2E80" w:rsidRPr="00300406" w:rsidRDefault="002F2E80" w:rsidP="002F2E80">
      <w:pPr>
        <w:pStyle w:val="Broodtekst"/>
        <w:tabs>
          <w:tab w:val="clear" w:pos="227"/>
          <w:tab w:val="left" w:pos="284"/>
          <w:tab w:val="right" w:pos="7797"/>
        </w:tabs>
      </w:pPr>
      <w:r w:rsidRPr="00300406">
        <w:tab/>
        <w:t>Vestigingsnummer: …</w:t>
      </w:r>
      <w:r w:rsidRPr="00300406">
        <w:tab/>
        <w:t>4)</w:t>
      </w:r>
    </w:p>
    <w:p w14:paraId="11E6D75D" w14:textId="77777777" w:rsidR="002F2E80" w:rsidRPr="00300406" w:rsidRDefault="002F2E80" w:rsidP="002F2E80">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5FE0D364" w14:textId="77777777" w:rsidR="002F2E80" w:rsidRPr="00300406" w:rsidRDefault="002F2E80" w:rsidP="002F2E80">
      <w:pPr>
        <w:pStyle w:val="Broodtekst"/>
        <w:tabs>
          <w:tab w:val="clear" w:pos="227"/>
          <w:tab w:val="left" w:pos="284"/>
          <w:tab w:val="right" w:pos="7797"/>
        </w:tabs>
      </w:pPr>
      <w:r w:rsidRPr="00300406">
        <w:tab/>
        <w:t>gevestigd te …</w:t>
      </w:r>
      <w:r w:rsidRPr="00300406">
        <w:tab/>
        <w:t>2)</w:t>
      </w:r>
    </w:p>
    <w:p w14:paraId="4F1A7D8B" w14:textId="77777777" w:rsidR="002F2E80" w:rsidRPr="00300406" w:rsidRDefault="002F2E80" w:rsidP="002F2E80">
      <w:pPr>
        <w:pStyle w:val="Broodtekst"/>
        <w:tabs>
          <w:tab w:val="clear" w:pos="227"/>
          <w:tab w:val="left" w:pos="284"/>
          <w:tab w:val="right" w:pos="7797"/>
        </w:tabs>
      </w:pPr>
      <w:r w:rsidRPr="00300406">
        <w:tab/>
        <w:t>KvK-nummer: …</w:t>
      </w:r>
      <w:r w:rsidRPr="00300406">
        <w:tab/>
        <w:t>3)</w:t>
      </w:r>
    </w:p>
    <w:p w14:paraId="464F0BA5" w14:textId="77777777" w:rsidR="002F2E80" w:rsidRPr="00300406" w:rsidRDefault="002F2E80" w:rsidP="002F2E80">
      <w:pPr>
        <w:pStyle w:val="Broodtekst"/>
        <w:tabs>
          <w:tab w:val="clear" w:pos="227"/>
          <w:tab w:val="left" w:pos="284"/>
          <w:tab w:val="right" w:pos="7797"/>
        </w:tabs>
      </w:pPr>
      <w:r w:rsidRPr="00300406">
        <w:tab/>
        <w:t>Vestigingsnummer: …</w:t>
      </w:r>
      <w:r w:rsidRPr="00300406">
        <w:tab/>
        <w:t>4)</w:t>
      </w:r>
    </w:p>
    <w:p w14:paraId="617EA416" w14:textId="77777777" w:rsidR="002F2E80" w:rsidRPr="00300406" w:rsidRDefault="002F2E80" w:rsidP="002F2E80">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5269D674" w14:textId="77777777" w:rsidR="002F2E80" w:rsidRPr="00300406" w:rsidRDefault="002F2E80" w:rsidP="002F2E80">
      <w:pPr>
        <w:pStyle w:val="Broodtekst"/>
        <w:tabs>
          <w:tab w:val="clear" w:pos="227"/>
          <w:tab w:val="left" w:pos="284"/>
          <w:tab w:val="right" w:pos="7797"/>
        </w:tabs>
      </w:pPr>
      <w:r w:rsidRPr="00300406">
        <w:tab/>
        <w:t>gevestigd te …</w:t>
      </w:r>
      <w:r w:rsidRPr="00300406">
        <w:tab/>
        <w:t>2)</w:t>
      </w:r>
    </w:p>
    <w:p w14:paraId="415500A6" w14:textId="77777777" w:rsidR="002F2E80" w:rsidRPr="00300406" w:rsidRDefault="002F2E80" w:rsidP="002F2E80">
      <w:pPr>
        <w:pStyle w:val="Broodtekst"/>
        <w:tabs>
          <w:tab w:val="clear" w:pos="227"/>
          <w:tab w:val="left" w:pos="284"/>
          <w:tab w:val="right" w:pos="7797"/>
        </w:tabs>
      </w:pPr>
      <w:r w:rsidRPr="00300406">
        <w:tab/>
        <w:t>KvK-nummer: …</w:t>
      </w:r>
      <w:r w:rsidRPr="00300406">
        <w:tab/>
        <w:t>3)</w:t>
      </w:r>
    </w:p>
    <w:p w14:paraId="7506B858" w14:textId="77777777" w:rsidR="002F2E80" w:rsidRPr="00300406" w:rsidRDefault="002F2E80" w:rsidP="002F2E80">
      <w:pPr>
        <w:pStyle w:val="Broodtekst"/>
        <w:tabs>
          <w:tab w:val="clear" w:pos="227"/>
          <w:tab w:val="left" w:pos="284"/>
          <w:tab w:val="right" w:pos="7797"/>
        </w:tabs>
      </w:pPr>
      <w:r w:rsidRPr="00300406">
        <w:tab/>
        <w:t>Vestigingsnummer: …</w:t>
      </w:r>
      <w:r w:rsidRPr="00300406">
        <w:tab/>
        <w:t>4)</w:t>
      </w:r>
    </w:p>
    <w:p w14:paraId="1DDAF238" w14:textId="77777777" w:rsidR="002F2E80" w:rsidRPr="00300406" w:rsidRDefault="002F2E80" w:rsidP="002F2E80">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738B17B2" w14:textId="77777777" w:rsidR="002F2E80" w:rsidRPr="00300406" w:rsidRDefault="002F2E80" w:rsidP="002F2E80">
      <w:pPr>
        <w:pStyle w:val="Broodtekst"/>
        <w:tabs>
          <w:tab w:val="clear" w:pos="227"/>
          <w:tab w:val="left" w:pos="284"/>
          <w:tab w:val="right" w:pos="7797"/>
        </w:tabs>
      </w:pPr>
      <w:r w:rsidRPr="00300406">
        <w:tab/>
        <w:t>gevestigd te …</w:t>
      </w:r>
      <w:r w:rsidRPr="00300406">
        <w:tab/>
        <w:t>2)</w:t>
      </w:r>
    </w:p>
    <w:p w14:paraId="3A190133" w14:textId="77777777" w:rsidR="002F2E80" w:rsidRPr="00300406" w:rsidRDefault="002F2E80" w:rsidP="002F2E80">
      <w:pPr>
        <w:pStyle w:val="Broodtekst"/>
        <w:tabs>
          <w:tab w:val="clear" w:pos="227"/>
          <w:tab w:val="left" w:pos="284"/>
          <w:tab w:val="right" w:pos="7797"/>
        </w:tabs>
      </w:pPr>
      <w:r w:rsidRPr="00300406">
        <w:tab/>
        <w:t>KvK-nummer: …</w:t>
      </w:r>
      <w:r w:rsidRPr="00300406">
        <w:tab/>
        <w:t>3)</w:t>
      </w:r>
    </w:p>
    <w:p w14:paraId="6C4FCCFA" w14:textId="77777777" w:rsidR="002F2E80" w:rsidRPr="00300406" w:rsidRDefault="002F2E80" w:rsidP="002F2E80">
      <w:pPr>
        <w:pStyle w:val="Broodtekst"/>
        <w:tabs>
          <w:tab w:val="clear" w:pos="227"/>
          <w:tab w:val="left" w:pos="284"/>
          <w:tab w:val="right" w:pos="7797"/>
        </w:tabs>
      </w:pPr>
      <w:r w:rsidRPr="00300406">
        <w:tab/>
        <w:t>Vestigingsnummer: …</w:t>
      </w:r>
      <w:r w:rsidRPr="00300406">
        <w:tab/>
        <w:t>4)</w:t>
      </w:r>
    </w:p>
    <w:p w14:paraId="4C778FA7" w14:textId="77777777" w:rsidR="002F2E80" w:rsidRPr="00300406" w:rsidRDefault="002F2E80" w:rsidP="002F2E80">
      <w:pPr>
        <w:pStyle w:val="Broodtekst"/>
      </w:pPr>
    </w:p>
    <w:p w14:paraId="21CEC4D3" w14:textId="77777777" w:rsidR="002F2E80" w:rsidRPr="00300406" w:rsidRDefault="002F2E80" w:rsidP="002F2E80">
      <w:pPr>
        <w:pStyle w:val="Broodtekst"/>
        <w:rPr>
          <w:color w:val="000000"/>
        </w:rPr>
      </w:pPr>
      <w:r w:rsidRPr="00300406">
        <w:t xml:space="preserve">verklaart (verklaren) zich door ondertekening dezes bereid de uitvoering van de opdracht met zaaknummer </w:t>
      </w:r>
      <w:r>
        <w:rPr>
          <w:color w:val="000000"/>
        </w:rPr>
        <w:t xml:space="preserve">31210213 </w:t>
      </w:r>
      <w:r w:rsidRPr="00300406">
        <w:t>voor het</w:t>
      </w:r>
      <w:r>
        <w:t xml:space="preserve"> </w:t>
      </w:r>
      <w:r>
        <w:rPr>
          <w:color w:val="000000"/>
        </w:rPr>
        <w:t>monitoren van zwerfafval op het droge areaal (2026-2029),</w:t>
      </w:r>
    </w:p>
    <w:p w14:paraId="14618D40" w14:textId="77777777" w:rsidR="002F2E80" w:rsidRPr="00300406" w:rsidRDefault="002F2E80" w:rsidP="002F2E80">
      <w:pPr>
        <w:pStyle w:val="Broodtekst"/>
      </w:pPr>
    </w:p>
    <w:p w14:paraId="7D74855F" w14:textId="77777777" w:rsidR="002F2E80" w:rsidRPr="00300406" w:rsidRDefault="002F2E80" w:rsidP="002F2E80">
      <w:pPr>
        <w:pStyle w:val="Broodtekst"/>
      </w:pPr>
      <w:r w:rsidRPr="00300406">
        <w:t>aan te nemen voor een bedrag, de omzetbelasting daarin niet begrepen, van:</w:t>
      </w:r>
    </w:p>
    <w:p w14:paraId="7A2D8565" w14:textId="77777777" w:rsidR="002F2E80" w:rsidRPr="00300406" w:rsidRDefault="002F2E80" w:rsidP="002F2E80">
      <w:pPr>
        <w:pStyle w:val="Broodtekst"/>
        <w:tabs>
          <w:tab w:val="right" w:pos="7797"/>
        </w:tabs>
      </w:pPr>
      <w:r w:rsidRPr="00300406">
        <w:t>EUR …</w:t>
      </w:r>
      <w:r w:rsidRPr="00300406">
        <w:tab/>
      </w:r>
      <w:r w:rsidRPr="00300406">
        <w:tab/>
        <w:t>5)</w:t>
      </w:r>
    </w:p>
    <w:p w14:paraId="3F636582" w14:textId="77777777" w:rsidR="002F2E80" w:rsidRPr="00300406" w:rsidRDefault="002F2E80" w:rsidP="002F2E80">
      <w:pPr>
        <w:pStyle w:val="Broodtekst"/>
      </w:pPr>
    </w:p>
    <w:p w14:paraId="633A02C4" w14:textId="77777777" w:rsidR="002F2E80" w:rsidRPr="00300406" w:rsidRDefault="002F2E80" w:rsidP="002F2E80">
      <w:pPr>
        <w:pStyle w:val="Broodtekst"/>
        <w:tabs>
          <w:tab w:val="right" w:pos="7797"/>
        </w:tabs>
      </w:pPr>
      <w:r w:rsidRPr="00300406">
        <w:t>(…</w:t>
      </w:r>
      <w:r w:rsidRPr="00300406">
        <w:tab/>
      </w:r>
      <w:r w:rsidRPr="00300406">
        <w:tab/>
      </w:r>
      <w:r w:rsidRPr="00300406">
        <w:tab/>
        <w:t>euro) 6)</w:t>
      </w:r>
    </w:p>
    <w:p w14:paraId="4389118A" w14:textId="77777777" w:rsidR="002F2E80" w:rsidRPr="00300406" w:rsidRDefault="002F2E80" w:rsidP="002F2E80">
      <w:pPr>
        <w:pStyle w:val="Broodtekst"/>
      </w:pPr>
    </w:p>
    <w:p w14:paraId="7C72AA07" w14:textId="77777777" w:rsidR="002F2E80" w:rsidRPr="00300406" w:rsidRDefault="002F2E80" w:rsidP="002F2E80">
      <w:pPr>
        <w:pStyle w:val="Broodtekst"/>
      </w:pPr>
      <w:r w:rsidRPr="00300406">
        <w:t>Het bedrag van de ter zake verschuldigde omzetbelasting bedraagt:</w:t>
      </w:r>
    </w:p>
    <w:p w14:paraId="55F1D902" w14:textId="77777777" w:rsidR="002F2E80" w:rsidRPr="00300406" w:rsidRDefault="002F2E80" w:rsidP="002F2E80">
      <w:pPr>
        <w:pStyle w:val="Broodtekst"/>
        <w:tabs>
          <w:tab w:val="right" w:pos="7797"/>
        </w:tabs>
      </w:pPr>
      <w:r w:rsidRPr="00300406">
        <w:t>EUR …</w:t>
      </w:r>
      <w:r w:rsidRPr="00300406">
        <w:tab/>
      </w:r>
      <w:r w:rsidRPr="00300406">
        <w:tab/>
        <w:t>7)</w:t>
      </w:r>
    </w:p>
    <w:p w14:paraId="3A1F1557" w14:textId="77777777" w:rsidR="002F2E80" w:rsidRPr="00300406" w:rsidRDefault="002F2E80" w:rsidP="002F2E80">
      <w:pPr>
        <w:pStyle w:val="Broodtekst"/>
      </w:pPr>
    </w:p>
    <w:p w14:paraId="55828EDC" w14:textId="77777777" w:rsidR="002F2E80" w:rsidRPr="00300406" w:rsidRDefault="002F2E80" w:rsidP="002F2E80">
      <w:pPr>
        <w:pStyle w:val="Broodtekst"/>
        <w:tabs>
          <w:tab w:val="right" w:pos="7797"/>
        </w:tabs>
      </w:pPr>
      <w:r w:rsidRPr="00300406">
        <w:t>(…</w:t>
      </w:r>
      <w:r w:rsidRPr="00300406">
        <w:tab/>
      </w:r>
      <w:r w:rsidRPr="00300406">
        <w:tab/>
      </w:r>
      <w:r w:rsidRPr="00300406">
        <w:tab/>
        <w:t>euro) 8)</w:t>
      </w:r>
    </w:p>
    <w:p w14:paraId="0CAF691D" w14:textId="77777777" w:rsidR="002F2E80" w:rsidRPr="00300406" w:rsidRDefault="002F2E80" w:rsidP="002F2E80">
      <w:pPr>
        <w:pStyle w:val="Broodtekst"/>
      </w:pPr>
    </w:p>
    <w:p w14:paraId="4060332F" w14:textId="77777777" w:rsidR="002F2E80" w:rsidRPr="00300406" w:rsidRDefault="002F2E80" w:rsidP="002F2E80">
      <w:pPr>
        <w:pStyle w:val="Broodtekst"/>
        <w:tabs>
          <w:tab w:val="right" w:pos="7797"/>
        </w:tabs>
      </w:pPr>
      <w:r w:rsidRPr="00300406">
        <w:t>De inschrijvers wijzen als gemachtigde om hen voor alle zaken te vertegenwoordigen aan, de hierboven onder A) genoemde inschrijver.</w:t>
      </w:r>
      <w:r w:rsidRPr="00300406">
        <w:tab/>
        <w:t>9)</w:t>
      </w:r>
    </w:p>
    <w:p w14:paraId="45986E03" w14:textId="77777777" w:rsidR="002F2E80" w:rsidRPr="00300406" w:rsidRDefault="002F2E80" w:rsidP="002F2E80">
      <w:pPr>
        <w:pStyle w:val="Broodtekst"/>
      </w:pPr>
    </w:p>
    <w:p w14:paraId="03C13E10" w14:textId="77777777" w:rsidR="002F2E80" w:rsidRPr="00300406" w:rsidRDefault="002F2E80" w:rsidP="002F2E80">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27769E8A" w14:textId="77777777" w:rsidR="002F2E80" w:rsidRPr="00300406" w:rsidRDefault="002F2E80" w:rsidP="002F2E80">
      <w:pPr>
        <w:pStyle w:val="Broodtekst"/>
        <w:tabs>
          <w:tab w:val="right" w:pos="7797"/>
        </w:tabs>
      </w:pPr>
      <w:r w:rsidRPr="00300406">
        <w:t>…</w:t>
      </w:r>
      <w:r w:rsidRPr="00300406">
        <w:tab/>
      </w:r>
      <w:r w:rsidRPr="00300406">
        <w:tab/>
      </w:r>
      <w:r w:rsidRPr="00300406">
        <w:tab/>
      </w:r>
      <w:r w:rsidRPr="00300406">
        <w:tab/>
        <w:t>10)</w:t>
      </w:r>
    </w:p>
    <w:p w14:paraId="0CACECDA" w14:textId="77777777" w:rsidR="002F2E80" w:rsidRPr="00300406" w:rsidRDefault="002F2E80" w:rsidP="002F2E80">
      <w:pPr>
        <w:pStyle w:val="Broodtekst"/>
        <w:tabs>
          <w:tab w:val="right" w:pos="7797"/>
        </w:tabs>
      </w:pPr>
      <w:r w:rsidRPr="00300406">
        <w:t>…</w:t>
      </w:r>
      <w:r w:rsidRPr="00300406">
        <w:tab/>
      </w:r>
      <w:r w:rsidRPr="00300406">
        <w:tab/>
      </w:r>
      <w:r w:rsidRPr="00300406">
        <w:tab/>
      </w:r>
      <w:r w:rsidRPr="00300406">
        <w:tab/>
        <w:t>10)</w:t>
      </w:r>
    </w:p>
    <w:p w14:paraId="61071D11" w14:textId="77777777" w:rsidR="002F2E80" w:rsidRPr="00300406" w:rsidRDefault="002F2E80" w:rsidP="002F2E80">
      <w:pPr>
        <w:pStyle w:val="Broodtekst"/>
      </w:pPr>
    </w:p>
    <w:p w14:paraId="68F30604" w14:textId="77777777" w:rsidR="002F2E80" w:rsidRPr="00300406" w:rsidRDefault="002F2E80" w:rsidP="002F2E80">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4E3AB66C" w14:textId="77777777" w:rsidR="002F2E80" w:rsidRPr="00300406" w:rsidRDefault="002F2E80" w:rsidP="002F2E80">
      <w:pPr>
        <w:pStyle w:val="Broodtekst"/>
      </w:pPr>
    </w:p>
    <w:p w14:paraId="3D752773" w14:textId="77777777" w:rsidR="002F2E80" w:rsidRPr="00300406" w:rsidRDefault="002F2E80" w:rsidP="002F2E80">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527734ED" w14:textId="77777777" w:rsidR="002F2E80" w:rsidRPr="00300406" w:rsidRDefault="002F2E80" w:rsidP="002F2E80">
      <w:pPr>
        <w:pStyle w:val="Broodtekst"/>
      </w:pPr>
    </w:p>
    <w:p w14:paraId="4236533F" w14:textId="77777777" w:rsidR="002F2E80" w:rsidRPr="004750C4" w:rsidRDefault="002F2E80" w:rsidP="002F2E80">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92467FC" w14:textId="77777777" w:rsidR="002F2E80" w:rsidRPr="00300406" w:rsidRDefault="002F2E80" w:rsidP="002F2E80">
      <w:pPr>
        <w:pStyle w:val="Broodtekst"/>
      </w:pPr>
    </w:p>
    <w:p w14:paraId="44B60F0E" w14:textId="77777777" w:rsidR="002F2E80" w:rsidRPr="00300406" w:rsidRDefault="002F2E80" w:rsidP="002F2E80">
      <w:pPr>
        <w:pStyle w:val="Broodtekst"/>
        <w:rPr>
          <w:b/>
        </w:rPr>
      </w:pPr>
      <w:r w:rsidRPr="00300406">
        <w:rPr>
          <w:b/>
        </w:rPr>
        <w:t>Ondertekening</w:t>
      </w:r>
    </w:p>
    <w:p w14:paraId="176C6421" w14:textId="77777777" w:rsidR="002F2E80" w:rsidRPr="00300406" w:rsidRDefault="002F2E80" w:rsidP="002F2E80">
      <w:pPr>
        <w:pStyle w:val="Broodtekst"/>
      </w:pPr>
    </w:p>
    <w:p w14:paraId="344A09E0" w14:textId="77777777" w:rsidR="002F2E80" w:rsidRPr="00300406" w:rsidRDefault="002F2E80" w:rsidP="002F2E80">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 w:name="bwParagraaf_nr_631_8"/>
      <w:r>
        <w:t>6.3.1</w:t>
      </w:r>
      <w:bookmarkEnd w:id="1"/>
      <w:r w:rsidRPr="00300406">
        <w:rPr>
          <w:color w:val="000000" w:themeColor="text1"/>
        </w:rPr>
        <w:t>.</w:t>
      </w:r>
    </w:p>
    <w:p w14:paraId="17699F95" w14:textId="77777777" w:rsidR="002F2E80" w:rsidRPr="00300406" w:rsidRDefault="002F2E80" w:rsidP="002F2E80">
      <w:pPr>
        <w:pStyle w:val="Broodtekst"/>
      </w:pPr>
    </w:p>
    <w:p w14:paraId="4A1BDC5D" w14:textId="77777777" w:rsidR="002F2E80" w:rsidRPr="00300406" w:rsidRDefault="002F2E80" w:rsidP="002F2E80">
      <w:pPr>
        <w:pStyle w:val="Broodtekst"/>
        <w:rPr>
          <w:b/>
        </w:rPr>
      </w:pPr>
      <w:r w:rsidRPr="00300406">
        <w:rPr>
          <w:b/>
        </w:rPr>
        <w:t>Toelichting:</w:t>
      </w:r>
    </w:p>
    <w:p w14:paraId="29E1AF55" w14:textId="77777777" w:rsidR="002F2E80" w:rsidRPr="00300406" w:rsidRDefault="002F2E80" w:rsidP="002F2E80">
      <w:pPr>
        <w:pStyle w:val="Broodtekst"/>
        <w:rPr>
          <w:b/>
        </w:rPr>
      </w:pPr>
    </w:p>
    <w:p w14:paraId="521017A9"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4E6888AF"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1B5076B2"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78E64B53"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35E4A5FD"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FC0B80C"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3F6175BB"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18EE6AD1"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0D848C46" w14:textId="77777777" w:rsidR="002F2E80" w:rsidRPr="00300406" w:rsidRDefault="002F2E80" w:rsidP="002F2E80">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310623AF" w14:textId="77777777" w:rsidR="002F2E80" w:rsidRDefault="002F2E80" w:rsidP="002F2E80">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5393CAA3" w14:textId="77777777" w:rsidR="002F2E80" w:rsidRPr="00300406" w:rsidRDefault="002F2E80" w:rsidP="002F2E80">
      <w:pPr>
        <w:pStyle w:val="Broodtekst"/>
        <w:tabs>
          <w:tab w:val="clear" w:pos="227"/>
          <w:tab w:val="clear" w:pos="454"/>
          <w:tab w:val="clear" w:pos="680"/>
        </w:tabs>
        <w:ind w:left="426"/>
      </w:pPr>
    </w:p>
    <w:p w14:paraId="67D1B5CA" w14:textId="77777777" w:rsidR="002F2E80" w:rsidRPr="00300406" w:rsidRDefault="002F2E80" w:rsidP="002F2E80">
      <w:pPr>
        <w:spacing w:line="240" w:lineRule="auto"/>
        <w:rPr>
          <w:rFonts w:cs="Verdana"/>
          <w:szCs w:val="18"/>
        </w:rPr>
      </w:pPr>
    </w:p>
    <w:p w14:paraId="1BB86A7B" w14:textId="77777777"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7F38" w14:textId="77777777" w:rsidR="002F2E80" w:rsidRDefault="002F2E80" w:rsidP="0088501B">
      <w:r>
        <w:separator/>
      </w:r>
    </w:p>
  </w:endnote>
  <w:endnote w:type="continuationSeparator" w:id="0">
    <w:p w14:paraId="716650B1" w14:textId="77777777" w:rsidR="002F2E80" w:rsidRDefault="002F2E8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8565" w14:textId="77777777" w:rsidR="002F2E80" w:rsidRDefault="002F2E80" w:rsidP="0088501B">
      <w:r>
        <w:separator/>
      </w:r>
    </w:p>
  </w:footnote>
  <w:footnote w:type="continuationSeparator" w:id="0">
    <w:p w14:paraId="5C650083" w14:textId="77777777" w:rsidR="002F2E80" w:rsidRDefault="002F2E80"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627E" w14:textId="77777777" w:rsidR="00FC56FA" w:rsidRPr="00FC56FA" w:rsidRDefault="00FC56FA" w:rsidP="00FC56FA">
    <w:pPr>
      <w:pStyle w:val="Koptekst"/>
    </w:pPr>
    <w:r w:rsidRPr="00FC56FA">
      <w:pict w14:anchorId="3876953E">
        <v:rect id="_x0000_i1037" style="width:470.3pt;height:.6pt" o:hralign="center" o:hrstd="t" o:hrnoshade="t" o:hr="t" fillcolor="black" stroked="f"/>
      </w:pict>
    </w:r>
  </w:p>
  <w:p w14:paraId="09106174" w14:textId="77777777" w:rsidR="00FC56FA" w:rsidRPr="00FC56FA" w:rsidRDefault="00FC56FA" w:rsidP="00FC56FA">
    <w:pPr>
      <w:pStyle w:val="Koptekst"/>
    </w:pPr>
    <w:r w:rsidRPr="00FC56FA">
      <w:t>Behoort bij zaaknummer: 31210213</w:t>
    </w:r>
  </w:p>
  <w:p w14:paraId="54776546" w14:textId="77777777" w:rsidR="00FC56FA" w:rsidRPr="00FC56FA" w:rsidRDefault="00FC56FA" w:rsidP="00FC56FA">
    <w:pPr>
      <w:pStyle w:val="Koptekst"/>
    </w:pPr>
    <w:r w:rsidRPr="00FC56FA">
      <w:pict w14:anchorId="38483C12">
        <v:rect id="_x0000_i1038" style="width:470.3pt;height:.6pt" o:hralign="center" o:hrstd="t" o:hrnoshade="t" o:hr="t" fillcolor="black" stroked="f"/>
      </w:pict>
    </w:r>
  </w:p>
  <w:p w14:paraId="534606B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96739082">
    <w:abstractNumId w:val="9"/>
  </w:num>
  <w:num w:numId="2" w16cid:durableId="956789144">
    <w:abstractNumId w:val="11"/>
  </w:num>
  <w:num w:numId="3" w16cid:durableId="2021463989">
    <w:abstractNumId w:val="29"/>
  </w:num>
  <w:num w:numId="4" w16cid:durableId="1218005866">
    <w:abstractNumId w:val="10"/>
  </w:num>
  <w:num w:numId="5" w16cid:durableId="534662551">
    <w:abstractNumId w:val="16"/>
  </w:num>
  <w:num w:numId="6" w16cid:durableId="711002206">
    <w:abstractNumId w:val="19"/>
  </w:num>
  <w:num w:numId="7" w16cid:durableId="2132046122">
    <w:abstractNumId w:val="2"/>
  </w:num>
  <w:num w:numId="8" w16cid:durableId="812988986">
    <w:abstractNumId w:val="1"/>
  </w:num>
  <w:num w:numId="9" w16cid:durableId="51196420">
    <w:abstractNumId w:val="0"/>
  </w:num>
  <w:num w:numId="10" w16cid:durableId="385110013">
    <w:abstractNumId w:val="7"/>
  </w:num>
  <w:num w:numId="11" w16cid:durableId="1661544094">
    <w:abstractNumId w:val="5"/>
  </w:num>
  <w:num w:numId="12" w16cid:durableId="913928149">
    <w:abstractNumId w:val="5"/>
  </w:num>
  <w:num w:numId="13" w16cid:durableId="860585584">
    <w:abstractNumId w:val="30"/>
  </w:num>
  <w:num w:numId="14" w16cid:durableId="844436846">
    <w:abstractNumId w:val="3"/>
  </w:num>
  <w:num w:numId="15" w16cid:durableId="724644508">
    <w:abstractNumId w:val="17"/>
  </w:num>
  <w:num w:numId="16" w16cid:durableId="306588177">
    <w:abstractNumId w:val="23"/>
  </w:num>
  <w:num w:numId="17" w16cid:durableId="1116098015">
    <w:abstractNumId w:val="8"/>
  </w:num>
  <w:num w:numId="18" w16cid:durableId="624166234">
    <w:abstractNumId w:val="20"/>
  </w:num>
  <w:num w:numId="19" w16cid:durableId="970986526">
    <w:abstractNumId w:val="31"/>
  </w:num>
  <w:num w:numId="20" w16cid:durableId="1899899210">
    <w:abstractNumId w:val="12"/>
  </w:num>
  <w:num w:numId="21" w16cid:durableId="243147113">
    <w:abstractNumId w:val="22"/>
  </w:num>
  <w:num w:numId="22" w16cid:durableId="1805074038">
    <w:abstractNumId w:val="25"/>
  </w:num>
  <w:num w:numId="23" w16cid:durableId="1256398527">
    <w:abstractNumId w:val="18"/>
  </w:num>
  <w:num w:numId="24" w16cid:durableId="28998405">
    <w:abstractNumId w:val="27"/>
  </w:num>
  <w:num w:numId="25" w16cid:durableId="1423457295">
    <w:abstractNumId w:val="26"/>
  </w:num>
  <w:num w:numId="26" w16cid:durableId="882713303">
    <w:abstractNumId w:val="6"/>
  </w:num>
  <w:num w:numId="27" w16cid:durableId="1147476650">
    <w:abstractNumId w:val="15"/>
  </w:num>
  <w:num w:numId="28" w16cid:durableId="666908961">
    <w:abstractNumId w:val="21"/>
  </w:num>
  <w:num w:numId="29" w16cid:durableId="1898124617">
    <w:abstractNumId w:val="4"/>
  </w:num>
  <w:num w:numId="30" w16cid:durableId="1731348497">
    <w:abstractNumId w:val="13"/>
  </w:num>
  <w:num w:numId="31" w16cid:durableId="149830898">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E80"/>
    <w:rsid w:val="00043163"/>
    <w:rsid w:val="00056D70"/>
    <w:rsid w:val="000B3F94"/>
    <w:rsid w:val="000E1F3B"/>
    <w:rsid w:val="00173156"/>
    <w:rsid w:val="001D6F03"/>
    <w:rsid w:val="002529C3"/>
    <w:rsid w:val="002A6578"/>
    <w:rsid w:val="002B1092"/>
    <w:rsid w:val="002E0FD2"/>
    <w:rsid w:val="002F2E80"/>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31686"/>
    <w:rsid w:val="009B0D08"/>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C56FA"/>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CF462"/>
  <w15:chartTrackingRefBased/>
  <w15:docId w15:val="{69B7EFFD-F475-46A4-9DA9-5E9A1A66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2F2E80"/>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2F2E8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2F2E8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2F2E8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2F2E8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2F2E8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F2E8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F2E8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F2E80"/>
    <w:rPr>
      <w:rFonts w:eastAsiaTheme="majorEastAsia" w:cstheme="majorBidi"/>
      <w:color w:val="272727" w:themeColor="text1" w:themeTint="D8"/>
    </w:rPr>
  </w:style>
  <w:style w:type="paragraph" w:customStyle="1" w:styleId="Broodtekst">
    <w:name w:val="Broodtekst"/>
    <w:basedOn w:val="Standaard"/>
    <w:link w:val="BroodtekstChar"/>
    <w:qFormat/>
    <w:rsid w:val="002F2E80"/>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2F2E80"/>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2F2E80"/>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2F2E80"/>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2F2E80"/>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2F2E80"/>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33253">
      <w:bodyDiv w:val="1"/>
      <w:marLeft w:val="0"/>
      <w:marRight w:val="0"/>
      <w:marTop w:val="0"/>
      <w:marBottom w:val="0"/>
      <w:divBdr>
        <w:top w:val="none" w:sz="0" w:space="0" w:color="auto"/>
        <w:left w:val="none" w:sz="0" w:space="0" w:color="auto"/>
        <w:bottom w:val="none" w:sz="0" w:space="0" w:color="auto"/>
        <w:right w:val="none" w:sz="0" w:space="0" w:color="auto"/>
      </w:divBdr>
    </w:div>
    <w:div w:id="6352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3023</Characters>
  <Application>Microsoft Office Word</Application>
  <DocSecurity>0</DocSecurity>
  <Lines>25</Lines>
  <Paragraphs>7</Paragraphs>
  <ScaleCrop>false</ScaleCrop>
  <Company>Rijkswaterstaat</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Paksoy, Kübra (RWS WVL)</dc:creator>
  <cp:keywords/>
  <dc:description/>
  <cp:lastModifiedBy>Paksoy, Kübra (RWS WVL)</cp:lastModifiedBy>
  <cp:revision>2</cp:revision>
  <dcterms:created xsi:type="dcterms:W3CDTF">2025-07-17T08:53:00Z</dcterms:created>
  <dcterms:modified xsi:type="dcterms:W3CDTF">2025-07-17T09:37:00Z</dcterms:modified>
</cp:coreProperties>
</file>